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Kachelofen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2064522096" name="019eda6a-79e2-7419-a40c-17c6e9691ef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5502692" name="019eda6a-79e2-7419-a40c-17c6e9691ef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469668030" name="019eda6a-c125-70b3-993b-ce35024424e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1897930" name="019eda6a-c125-70b3-993b-ce35024424e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033239436" name="019eda72-b091-7562-85cd-369665c9312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1404114" name="019eda72-b091-7562-85cd-369665c9312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79487489" name="019eda72-d4b9-7b45-94a2-49533dcdee6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1884560" name="019eda72-d4b9-7b45-94a2-49533dcdee6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Räucherofen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Türblatt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61783189" name="019eda80-dd67-7f00-bc93-b390e97b001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76616" name="019eda80-dd67-7f00-bc93-b390e97b001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15236031" name="019eda80-f631-703a-8129-9deb37400ea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3090542" name="019eda80-f631-703a-8129-9deb37400ea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255516388" name="019eda84-4bee-73d6-8eee-3ab7dcc7a80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8761161" name="019eda84-4bee-73d6-8eee-3ab7dcc7a807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07866397" name="019eda84-7962-7b5f-9739-bff8bfab8e6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5838825" name="019eda84-7962-7b5f-9739-bff8bfab8e6c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386879418" name="019eda91-0aaa-73e8-a673-18e76ba7efe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4840099" name="019eda91-0aaa-73e8-a673-18e76ba7efee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73353079" name="019eda91-2b37-7f12-9cb8-5de166aae7b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0021894" name="019eda91-2b37-7f12-9cb8-5de166aae7b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Eigi 6, 8932 Mettmenstetten </w:t>
          </w:r>
        </w:p>
        <w:p>
          <w:pPr>
            <w:spacing w:before="0" w:after="0"/>
          </w:pPr>
          <w:r>
            <w:t>DN 903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